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51BB1" w14:textId="77777777" w:rsidR="005E66A6" w:rsidRDefault="005E66A6" w:rsidP="0025681F">
      <w:pPr>
        <w:jc w:val="center"/>
        <w:rPr>
          <w:rFonts w:ascii="Montserrat" w:hAnsi="Montserrat"/>
          <w:b/>
          <w:bCs/>
          <w:lang w:val="es-CO"/>
        </w:rPr>
      </w:pPr>
      <w:r w:rsidRPr="005E66A6">
        <w:rPr>
          <w:rFonts w:ascii="Montserrat" w:hAnsi="Montserrat"/>
          <w:b/>
          <w:bCs/>
          <w:lang w:val="es-CO"/>
        </w:rPr>
        <w:t xml:space="preserve">Grupo 1: Entretenimiento, </w:t>
      </w:r>
      <w:proofErr w:type="spellStart"/>
      <w:r w:rsidRPr="005E66A6">
        <w:rPr>
          <w:rFonts w:ascii="Montserrat" w:hAnsi="Montserrat"/>
          <w:b/>
          <w:bCs/>
          <w:lang w:val="es-CO"/>
        </w:rPr>
        <w:t>Streaming</w:t>
      </w:r>
      <w:proofErr w:type="spellEnd"/>
      <w:r w:rsidRPr="005E66A6">
        <w:rPr>
          <w:rFonts w:ascii="Montserrat" w:hAnsi="Montserrat"/>
          <w:b/>
          <w:bCs/>
          <w:lang w:val="es-CO"/>
        </w:rPr>
        <w:t xml:space="preserve"> y Medios Digitales</w:t>
      </w:r>
    </w:p>
    <w:p w14:paraId="09A61805" w14:textId="574FE96B" w:rsidR="005E66A6" w:rsidRPr="005E66A6" w:rsidRDefault="0025681F" w:rsidP="005E66A6">
      <w:pPr>
        <w:rPr>
          <w:rFonts w:ascii="Montserrat" w:hAnsi="Montserrat"/>
          <w:lang w:val="es-CO"/>
        </w:rPr>
      </w:pPr>
      <w:r>
        <w:rPr>
          <w:rFonts w:ascii="Montserrat" w:hAnsi="Montserrat"/>
          <w:b/>
          <w:bCs/>
          <w:lang w:val="es-CO"/>
        </w:rPr>
        <w:t>Temas para elegir entre los integrantes</w:t>
      </w:r>
      <w:r w:rsidR="005E66A6">
        <w:rPr>
          <w:rFonts w:ascii="Montserrat" w:hAnsi="Montserrat"/>
          <w:b/>
          <w:bCs/>
          <w:lang w:val="es-CO"/>
        </w:rPr>
        <w:t>:</w:t>
      </w:r>
    </w:p>
    <w:p w14:paraId="73944DB5" w14:textId="33436281" w:rsidR="005E66A6" w:rsidRPr="005E66A6" w:rsidRDefault="005E66A6" w:rsidP="005E66A6">
      <w:pPr>
        <w:numPr>
          <w:ilvl w:val="0"/>
          <w:numId w:val="17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Modelos de suscripción de video bajo demanda y algoritmos de recomendación (Netflix y Disney+). </w:t>
      </w:r>
    </w:p>
    <w:p w14:paraId="1B761510" w14:textId="3B26CF12" w:rsidR="005E66A6" w:rsidRPr="005E66A6" w:rsidRDefault="005E66A6" w:rsidP="005E66A6">
      <w:pPr>
        <w:numPr>
          <w:ilvl w:val="0"/>
          <w:numId w:val="17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La industria del </w:t>
      </w:r>
      <w:proofErr w:type="spellStart"/>
      <w:r w:rsidRPr="005E66A6">
        <w:rPr>
          <w:rFonts w:ascii="Montserrat" w:hAnsi="Montserrat"/>
          <w:lang w:val="es-CO"/>
        </w:rPr>
        <w:t>streaming</w:t>
      </w:r>
      <w:proofErr w:type="spellEnd"/>
      <w:r w:rsidRPr="005E66A6">
        <w:rPr>
          <w:rFonts w:ascii="Montserrat" w:hAnsi="Montserrat"/>
          <w:lang w:val="es-CO"/>
        </w:rPr>
        <w:t xml:space="preserve"> musical y el impacto en las regalías de los artistas (Spotify). </w:t>
      </w:r>
    </w:p>
    <w:p w14:paraId="1C12C77A" w14:textId="5AE2C812" w:rsidR="005E66A6" w:rsidRPr="005E66A6" w:rsidRDefault="005E66A6" w:rsidP="005E66A6">
      <w:pPr>
        <w:numPr>
          <w:ilvl w:val="0"/>
          <w:numId w:val="17"/>
        </w:numPr>
        <w:rPr>
          <w:rFonts w:ascii="Montserrat" w:hAnsi="Montserrat"/>
          <w:lang w:val="es-CO"/>
        </w:rPr>
      </w:pPr>
      <w:proofErr w:type="spellStart"/>
      <w:r w:rsidRPr="005E66A6">
        <w:rPr>
          <w:rFonts w:ascii="Montserrat" w:hAnsi="Montserrat"/>
          <w:lang w:val="es-CO"/>
        </w:rPr>
        <w:t>Streaming</w:t>
      </w:r>
      <w:proofErr w:type="spellEnd"/>
      <w:r w:rsidRPr="005E66A6">
        <w:rPr>
          <w:rFonts w:ascii="Montserrat" w:hAnsi="Montserrat"/>
          <w:lang w:val="es-CO"/>
        </w:rPr>
        <w:t xml:space="preserve"> de videojuegos en vivo, interacción comunitaria y audiencias masivas (</w:t>
      </w:r>
      <w:proofErr w:type="spellStart"/>
      <w:r w:rsidRPr="005E66A6">
        <w:rPr>
          <w:rFonts w:ascii="Montserrat" w:hAnsi="Montserrat"/>
          <w:lang w:val="es-CO"/>
        </w:rPr>
        <w:t>Twitch</w:t>
      </w:r>
      <w:proofErr w:type="spellEnd"/>
      <w:r w:rsidRPr="005E66A6">
        <w:rPr>
          <w:rFonts w:ascii="Montserrat" w:hAnsi="Montserrat"/>
          <w:lang w:val="es-CO"/>
        </w:rPr>
        <w:t xml:space="preserve">). </w:t>
      </w:r>
    </w:p>
    <w:p w14:paraId="177B63CC" w14:textId="49222EE8" w:rsidR="005E66A6" w:rsidRPr="005E66A6" w:rsidRDefault="005E66A6" w:rsidP="005E66A6">
      <w:pPr>
        <w:numPr>
          <w:ilvl w:val="0"/>
          <w:numId w:val="17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La economía de los algoritmos de video corto en la </w:t>
      </w:r>
      <w:proofErr w:type="spellStart"/>
      <w:r w:rsidRPr="005E66A6">
        <w:rPr>
          <w:rFonts w:ascii="Montserrat" w:hAnsi="Montserrat"/>
          <w:lang w:val="es-CO"/>
        </w:rPr>
        <w:t>Creator</w:t>
      </w:r>
      <w:proofErr w:type="spellEnd"/>
      <w:r w:rsidRPr="005E66A6">
        <w:rPr>
          <w:rFonts w:ascii="Montserrat" w:hAnsi="Montserrat"/>
          <w:lang w:val="es-CO"/>
        </w:rPr>
        <w:t xml:space="preserve"> Economy (TikTok y YouTube Shorts). </w:t>
      </w:r>
    </w:p>
    <w:p w14:paraId="019F174A" w14:textId="0ECA5031" w:rsidR="005E66A6" w:rsidRDefault="005E66A6" w:rsidP="0025681F">
      <w:pPr>
        <w:jc w:val="center"/>
        <w:rPr>
          <w:rFonts w:ascii="Montserrat" w:hAnsi="Montserrat"/>
          <w:b/>
          <w:bCs/>
          <w:lang w:val="es-CO"/>
        </w:rPr>
      </w:pPr>
      <w:r w:rsidRPr="005E66A6">
        <w:rPr>
          <w:rFonts w:ascii="Montserrat" w:hAnsi="Montserrat"/>
          <w:b/>
          <w:bCs/>
          <w:lang w:val="es-CO"/>
        </w:rPr>
        <w:t xml:space="preserve">Grupo </w:t>
      </w:r>
      <w:r w:rsidRPr="005E66A6">
        <w:rPr>
          <w:rFonts w:ascii="Montserrat" w:hAnsi="Montserrat"/>
          <w:b/>
          <w:bCs/>
          <w:lang w:val="es-CO"/>
        </w:rPr>
        <w:t>2</w:t>
      </w:r>
      <w:r w:rsidRPr="005E66A6">
        <w:rPr>
          <w:rFonts w:ascii="Montserrat" w:hAnsi="Montserrat"/>
          <w:b/>
          <w:bCs/>
          <w:lang w:val="es-CO"/>
        </w:rPr>
        <w:t>: Tendencias Tecnológicas Avanzadas e Impacto Global</w:t>
      </w:r>
    </w:p>
    <w:p w14:paraId="2547FC83" w14:textId="77777777" w:rsidR="0025681F" w:rsidRPr="0025681F" w:rsidRDefault="0025681F" w:rsidP="0025681F">
      <w:pPr>
        <w:rPr>
          <w:rFonts w:ascii="Montserrat" w:hAnsi="Montserrat"/>
          <w:lang w:val="es-CO"/>
        </w:rPr>
      </w:pPr>
      <w:r w:rsidRPr="0025681F">
        <w:rPr>
          <w:rFonts w:ascii="Montserrat" w:hAnsi="Montserrat"/>
          <w:b/>
          <w:bCs/>
          <w:lang w:val="es-CO"/>
        </w:rPr>
        <w:t>Temas para elegir entre los integrantes:</w:t>
      </w:r>
    </w:p>
    <w:p w14:paraId="4F4D2090" w14:textId="1DE124CC" w:rsidR="005E66A6" w:rsidRPr="005E66A6" w:rsidRDefault="005E66A6" w:rsidP="005E66A6">
      <w:pPr>
        <w:numPr>
          <w:ilvl w:val="0"/>
          <w:numId w:val="18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>Inteligencia Artificial Generativa enfocada en procesamiento de texto y desarrollo (</w:t>
      </w:r>
      <w:proofErr w:type="spellStart"/>
      <w:r w:rsidRPr="005E66A6">
        <w:rPr>
          <w:rFonts w:ascii="Montserrat" w:hAnsi="Montserrat"/>
          <w:lang w:val="es-CO"/>
        </w:rPr>
        <w:t>ChatGPT</w:t>
      </w:r>
      <w:proofErr w:type="spellEnd"/>
      <w:r w:rsidRPr="005E66A6">
        <w:rPr>
          <w:rFonts w:ascii="Montserrat" w:hAnsi="Montserrat"/>
          <w:lang w:val="es-CO"/>
        </w:rPr>
        <w:t xml:space="preserve"> y </w:t>
      </w:r>
      <w:proofErr w:type="spellStart"/>
      <w:r w:rsidRPr="005E66A6">
        <w:rPr>
          <w:rFonts w:ascii="Montserrat" w:hAnsi="Montserrat"/>
          <w:lang w:val="es-CO"/>
        </w:rPr>
        <w:t>Copilot</w:t>
      </w:r>
      <w:proofErr w:type="spellEnd"/>
      <w:r w:rsidRPr="005E66A6">
        <w:rPr>
          <w:rFonts w:ascii="Montserrat" w:hAnsi="Montserrat"/>
          <w:lang w:val="es-CO"/>
        </w:rPr>
        <w:t xml:space="preserve">). </w:t>
      </w:r>
    </w:p>
    <w:p w14:paraId="5CE7145F" w14:textId="7341B17E" w:rsidR="005E66A6" w:rsidRPr="005E66A6" w:rsidRDefault="005E66A6" w:rsidP="005E66A6">
      <w:pPr>
        <w:numPr>
          <w:ilvl w:val="0"/>
          <w:numId w:val="18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>IA generativa aplicada al diseño conceptual, arte digital y multimedia (</w:t>
      </w:r>
      <w:proofErr w:type="spellStart"/>
      <w:r w:rsidRPr="005E66A6">
        <w:rPr>
          <w:rFonts w:ascii="Montserrat" w:hAnsi="Montserrat"/>
          <w:lang w:val="es-CO"/>
        </w:rPr>
        <w:t>Midjourney</w:t>
      </w:r>
      <w:proofErr w:type="spellEnd"/>
      <w:r w:rsidRPr="005E66A6">
        <w:rPr>
          <w:rFonts w:ascii="Montserrat" w:hAnsi="Montserrat"/>
          <w:lang w:val="es-CO"/>
        </w:rPr>
        <w:t xml:space="preserve">). </w:t>
      </w:r>
    </w:p>
    <w:p w14:paraId="28056092" w14:textId="3E5CBF58" w:rsidR="005E66A6" w:rsidRPr="005E66A6" w:rsidRDefault="005E66A6" w:rsidP="005E66A6">
      <w:pPr>
        <w:numPr>
          <w:ilvl w:val="0"/>
          <w:numId w:val="18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>Internet de las Cosas (</w:t>
      </w:r>
      <w:proofErr w:type="spellStart"/>
      <w:r w:rsidRPr="005E66A6">
        <w:rPr>
          <w:rFonts w:ascii="Montserrat" w:hAnsi="Montserrat"/>
          <w:lang w:val="es-CO"/>
        </w:rPr>
        <w:t>IoT</w:t>
      </w:r>
      <w:proofErr w:type="spellEnd"/>
      <w:r w:rsidRPr="005E66A6">
        <w:rPr>
          <w:rFonts w:ascii="Montserrat" w:hAnsi="Montserrat"/>
          <w:lang w:val="es-CO"/>
        </w:rPr>
        <w:t xml:space="preserve">) y automatización del hogar (Alexa y domótica residencial). </w:t>
      </w:r>
    </w:p>
    <w:p w14:paraId="7CCDCA41" w14:textId="072565B2" w:rsidR="005E66A6" w:rsidRPr="005E66A6" w:rsidRDefault="005E66A6" w:rsidP="005E66A6">
      <w:pPr>
        <w:numPr>
          <w:ilvl w:val="0"/>
          <w:numId w:val="18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Ciudades inteligentes (Smart </w:t>
      </w:r>
      <w:proofErr w:type="spellStart"/>
      <w:r w:rsidRPr="005E66A6">
        <w:rPr>
          <w:rFonts w:ascii="Montserrat" w:hAnsi="Montserrat"/>
          <w:lang w:val="es-CO"/>
        </w:rPr>
        <w:t>Cities</w:t>
      </w:r>
      <w:proofErr w:type="spellEnd"/>
      <w:r w:rsidRPr="005E66A6">
        <w:rPr>
          <w:rFonts w:ascii="Montserrat" w:hAnsi="Montserrat"/>
          <w:lang w:val="es-CO"/>
        </w:rPr>
        <w:t xml:space="preserve">): Monitoreo de tráfico, residuos y redes eléctricas con Big Data. </w:t>
      </w:r>
    </w:p>
    <w:p w14:paraId="31735A48" w14:textId="77777777" w:rsidR="005E66A6" w:rsidRDefault="005E66A6" w:rsidP="0025681F">
      <w:pPr>
        <w:jc w:val="center"/>
        <w:rPr>
          <w:rFonts w:ascii="Montserrat" w:hAnsi="Montserrat"/>
          <w:b/>
          <w:bCs/>
          <w:lang w:val="es-CO"/>
        </w:rPr>
      </w:pPr>
      <w:r w:rsidRPr="005E66A6">
        <w:rPr>
          <w:rFonts w:ascii="Montserrat" w:hAnsi="Montserrat"/>
          <w:b/>
          <w:bCs/>
          <w:lang w:val="es-CO"/>
        </w:rPr>
        <w:t xml:space="preserve">Grupo 3: Sistemas de Gestión del Aprendizaje (LMS) y </w:t>
      </w:r>
      <w:proofErr w:type="spellStart"/>
      <w:r w:rsidRPr="005E66A6">
        <w:rPr>
          <w:rFonts w:ascii="Montserrat" w:hAnsi="Montserrat"/>
          <w:b/>
          <w:bCs/>
          <w:lang w:val="es-CO"/>
        </w:rPr>
        <w:t>EdTech</w:t>
      </w:r>
      <w:proofErr w:type="spellEnd"/>
    </w:p>
    <w:p w14:paraId="614F9006" w14:textId="113A0020" w:rsidR="0025681F" w:rsidRPr="005E66A6" w:rsidRDefault="0025681F" w:rsidP="005E66A6">
      <w:pPr>
        <w:rPr>
          <w:rFonts w:ascii="Montserrat" w:hAnsi="Montserrat"/>
          <w:lang w:val="es-CO"/>
        </w:rPr>
      </w:pPr>
      <w:r>
        <w:rPr>
          <w:rFonts w:ascii="Montserrat" w:hAnsi="Montserrat"/>
          <w:b/>
          <w:bCs/>
          <w:lang w:val="es-CO"/>
        </w:rPr>
        <w:t>Temas para elegir entre los integrantes:</w:t>
      </w:r>
    </w:p>
    <w:p w14:paraId="315B4F41" w14:textId="40BAFF28" w:rsidR="005E66A6" w:rsidRPr="005E66A6" w:rsidRDefault="005E66A6" w:rsidP="005E66A6">
      <w:pPr>
        <w:numPr>
          <w:ilvl w:val="0"/>
          <w:numId w:val="12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Google </w:t>
      </w:r>
      <w:proofErr w:type="spellStart"/>
      <w:r w:rsidRPr="005E66A6">
        <w:rPr>
          <w:rFonts w:ascii="Montserrat" w:hAnsi="Montserrat"/>
          <w:lang w:val="es-CO"/>
        </w:rPr>
        <w:t>Classroom</w:t>
      </w:r>
      <w:proofErr w:type="spellEnd"/>
      <w:r w:rsidRPr="005E66A6">
        <w:rPr>
          <w:rFonts w:ascii="Montserrat" w:hAnsi="Montserrat"/>
          <w:lang w:val="es-CO"/>
        </w:rPr>
        <w:t xml:space="preserve"> y la digitalización de la escuela pública y privada. </w:t>
      </w:r>
    </w:p>
    <w:p w14:paraId="16FC34F3" w14:textId="60DB82C9" w:rsidR="005E66A6" w:rsidRPr="005E66A6" w:rsidRDefault="005E66A6" w:rsidP="005E66A6">
      <w:pPr>
        <w:numPr>
          <w:ilvl w:val="0"/>
          <w:numId w:val="12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Moodle y </w:t>
      </w:r>
      <w:proofErr w:type="spellStart"/>
      <w:r w:rsidRPr="005E66A6">
        <w:rPr>
          <w:rFonts w:ascii="Montserrat" w:hAnsi="Montserrat"/>
          <w:lang w:val="es-CO"/>
        </w:rPr>
        <w:t>Canvas</w:t>
      </w:r>
      <w:proofErr w:type="spellEnd"/>
      <w:r w:rsidRPr="005E66A6">
        <w:rPr>
          <w:rFonts w:ascii="Montserrat" w:hAnsi="Montserrat"/>
          <w:lang w:val="es-CO"/>
        </w:rPr>
        <w:t xml:space="preserve">: Gestión del aprendizaje a nivel institucional y universitario. </w:t>
      </w:r>
    </w:p>
    <w:p w14:paraId="64881AED" w14:textId="60355061" w:rsidR="005E66A6" w:rsidRDefault="005E66A6" w:rsidP="005E66A6">
      <w:pPr>
        <w:numPr>
          <w:ilvl w:val="0"/>
          <w:numId w:val="12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Herramientas de accesibilidad tecnológica para estudiantes con discapacidades. </w:t>
      </w:r>
    </w:p>
    <w:p w14:paraId="3047AF90" w14:textId="77777777" w:rsidR="005E66A6" w:rsidRDefault="005E66A6" w:rsidP="005E66A6">
      <w:pPr>
        <w:rPr>
          <w:rFonts w:ascii="Montserrat" w:hAnsi="Montserrat"/>
          <w:lang w:val="es-CO"/>
        </w:rPr>
      </w:pPr>
    </w:p>
    <w:p w14:paraId="77DFCCC9" w14:textId="77777777" w:rsidR="005E66A6" w:rsidRDefault="005E66A6" w:rsidP="005E66A6">
      <w:pPr>
        <w:rPr>
          <w:rFonts w:ascii="Montserrat" w:hAnsi="Montserrat"/>
          <w:lang w:val="es-CO"/>
        </w:rPr>
      </w:pPr>
    </w:p>
    <w:p w14:paraId="6C45501B" w14:textId="77777777" w:rsidR="005E66A6" w:rsidRDefault="005E66A6" w:rsidP="005E66A6">
      <w:pPr>
        <w:rPr>
          <w:rFonts w:ascii="Montserrat" w:hAnsi="Montserrat"/>
          <w:lang w:val="es-CO"/>
        </w:rPr>
      </w:pPr>
    </w:p>
    <w:p w14:paraId="56B90E74" w14:textId="77777777" w:rsidR="005E66A6" w:rsidRPr="005E66A6" w:rsidRDefault="005E66A6" w:rsidP="005E66A6">
      <w:pPr>
        <w:rPr>
          <w:rFonts w:ascii="Montserrat" w:hAnsi="Montserrat"/>
          <w:lang w:val="es-CO"/>
        </w:rPr>
      </w:pPr>
    </w:p>
    <w:p w14:paraId="547DEF55" w14:textId="77777777" w:rsidR="005E66A6" w:rsidRDefault="005E66A6" w:rsidP="0025681F">
      <w:pPr>
        <w:jc w:val="center"/>
        <w:rPr>
          <w:rFonts w:ascii="Montserrat" w:hAnsi="Montserrat"/>
          <w:b/>
          <w:bCs/>
          <w:lang w:val="es-CO"/>
        </w:rPr>
      </w:pPr>
      <w:r w:rsidRPr="005E66A6">
        <w:rPr>
          <w:rFonts w:ascii="Montserrat" w:hAnsi="Montserrat"/>
          <w:b/>
          <w:bCs/>
          <w:lang w:val="es-CO"/>
        </w:rPr>
        <w:t>Grupo 4: Trabajo Colaborativo y Productividad</w:t>
      </w:r>
    </w:p>
    <w:p w14:paraId="63624802" w14:textId="375AA33D" w:rsidR="0025681F" w:rsidRPr="005E66A6" w:rsidRDefault="0025681F" w:rsidP="005E66A6">
      <w:pPr>
        <w:rPr>
          <w:rFonts w:ascii="Montserrat" w:hAnsi="Montserrat"/>
          <w:lang w:val="es-CO"/>
        </w:rPr>
      </w:pPr>
      <w:r>
        <w:rPr>
          <w:rFonts w:ascii="Montserrat" w:hAnsi="Montserrat"/>
          <w:b/>
          <w:bCs/>
          <w:lang w:val="es-CO"/>
        </w:rPr>
        <w:t>Temas para elegir entre los integrantes:</w:t>
      </w:r>
    </w:p>
    <w:p w14:paraId="7E5365AB" w14:textId="785980A3" w:rsidR="005E66A6" w:rsidRPr="005E66A6" w:rsidRDefault="005E66A6" w:rsidP="005E66A6">
      <w:pPr>
        <w:numPr>
          <w:ilvl w:val="0"/>
          <w:numId w:val="13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Herramientas de comunicación sincrónica y asincrónica corporativa (Slack y </w:t>
      </w:r>
      <w:proofErr w:type="spellStart"/>
      <w:r w:rsidRPr="005E66A6">
        <w:rPr>
          <w:rFonts w:ascii="Montserrat" w:hAnsi="Montserrat"/>
          <w:lang w:val="es-CO"/>
        </w:rPr>
        <w:t>Teams</w:t>
      </w:r>
      <w:proofErr w:type="spellEnd"/>
      <w:r w:rsidRPr="005E66A6">
        <w:rPr>
          <w:rFonts w:ascii="Montserrat" w:hAnsi="Montserrat"/>
          <w:lang w:val="es-CO"/>
        </w:rPr>
        <w:t xml:space="preserve">). </w:t>
      </w:r>
    </w:p>
    <w:p w14:paraId="6070507F" w14:textId="1CA8E088" w:rsidR="005E66A6" w:rsidRPr="005E66A6" w:rsidRDefault="005E66A6" w:rsidP="005E66A6">
      <w:pPr>
        <w:numPr>
          <w:ilvl w:val="0"/>
          <w:numId w:val="13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Software de videoconferencias masivas y seguridad de datos en </w:t>
      </w:r>
      <w:proofErr w:type="gramStart"/>
      <w:r w:rsidRPr="005E66A6">
        <w:rPr>
          <w:rFonts w:ascii="Montserrat" w:hAnsi="Montserrat"/>
          <w:lang w:val="es-CO"/>
        </w:rPr>
        <w:t>Zoom</w:t>
      </w:r>
      <w:proofErr w:type="gramEnd"/>
      <w:r w:rsidRPr="005E66A6">
        <w:rPr>
          <w:rFonts w:ascii="Montserrat" w:hAnsi="Montserrat"/>
          <w:lang w:val="es-CO"/>
        </w:rPr>
        <w:t xml:space="preserve">. </w:t>
      </w:r>
    </w:p>
    <w:p w14:paraId="551E1804" w14:textId="5BE9B093" w:rsidR="005E66A6" w:rsidRPr="005E66A6" w:rsidRDefault="005E66A6" w:rsidP="005E66A6">
      <w:pPr>
        <w:numPr>
          <w:ilvl w:val="0"/>
          <w:numId w:val="13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Cloud Computing enfocado a la oficina: Google </w:t>
      </w:r>
      <w:proofErr w:type="spellStart"/>
      <w:r w:rsidRPr="005E66A6">
        <w:rPr>
          <w:rFonts w:ascii="Montserrat" w:hAnsi="Montserrat"/>
          <w:lang w:val="es-CO"/>
        </w:rPr>
        <w:t>Workspace</w:t>
      </w:r>
      <w:proofErr w:type="spellEnd"/>
      <w:r w:rsidRPr="005E66A6">
        <w:rPr>
          <w:rFonts w:ascii="Montserrat" w:hAnsi="Montserrat"/>
          <w:lang w:val="es-CO"/>
        </w:rPr>
        <w:t xml:space="preserve"> vs. Microsoft 365.</w:t>
      </w:r>
    </w:p>
    <w:p w14:paraId="6470D661" w14:textId="77777777" w:rsidR="005E66A6" w:rsidRPr="005E66A6" w:rsidRDefault="005E66A6" w:rsidP="005E66A6">
      <w:pPr>
        <w:rPr>
          <w:rFonts w:ascii="Montserrat" w:hAnsi="Montserrat"/>
          <w:lang w:val="es-CO"/>
        </w:rPr>
      </w:pPr>
    </w:p>
    <w:p w14:paraId="08F52140" w14:textId="77777777" w:rsidR="005E66A6" w:rsidRDefault="005E66A6" w:rsidP="0025681F">
      <w:pPr>
        <w:jc w:val="center"/>
        <w:rPr>
          <w:rFonts w:ascii="Montserrat" w:hAnsi="Montserrat"/>
          <w:b/>
          <w:bCs/>
          <w:lang w:val="es-CO"/>
        </w:rPr>
      </w:pPr>
      <w:r w:rsidRPr="005E66A6">
        <w:rPr>
          <w:rFonts w:ascii="Montserrat" w:hAnsi="Montserrat"/>
          <w:b/>
          <w:bCs/>
          <w:lang w:val="es-CO"/>
        </w:rPr>
        <w:t>Grupo 5: Gestión de Proyectos Organizacionales</w:t>
      </w:r>
    </w:p>
    <w:p w14:paraId="30C0EF62" w14:textId="1271B797" w:rsidR="0025681F" w:rsidRPr="005E66A6" w:rsidRDefault="0025681F" w:rsidP="005E66A6">
      <w:pPr>
        <w:rPr>
          <w:rFonts w:ascii="Montserrat" w:hAnsi="Montserrat"/>
          <w:lang w:val="es-CO"/>
        </w:rPr>
      </w:pPr>
      <w:r>
        <w:rPr>
          <w:rFonts w:ascii="Montserrat" w:hAnsi="Montserrat"/>
          <w:b/>
          <w:bCs/>
          <w:lang w:val="es-CO"/>
        </w:rPr>
        <w:t>Temas para elegir entre los integrantes:</w:t>
      </w:r>
    </w:p>
    <w:p w14:paraId="3F0937FE" w14:textId="2F27CBA0" w:rsidR="005E66A6" w:rsidRPr="005E66A6" w:rsidRDefault="005E66A6" w:rsidP="005E66A6">
      <w:pPr>
        <w:numPr>
          <w:ilvl w:val="0"/>
          <w:numId w:val="14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Metodologías ágiles y tableros visuales para equipos con Trello y Asana. </w:t>
      </w:r>
    </w:p>
    <w:p w14:paraId="5FB5D766" w14:textId="24BB72E6" w:rsidR="005E66A6" w:rsidRPr="005E66A6" w:rsidRDefault="005E66A6" w:rsidP="005E66A6">
      <w:pPr>
        <w:numPr>
          <w:ilvl w:val="0"/>
          <w:numId w:val="14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Gestión de proyectos complejos y flujos de desarrollo de software con Jira. </w:t>
      </w:r>
    </w:p>
    <w:p w14:paraId="5E1552DF" w14:textId="463396C1" w:rsidR="005E66A6" w:rsidRPr="005E66A6" w:rsidRDefault="005E66A6" w:rsidP="005E66A6">
      <w:pPr>
        <w:numPr>
          <w:ilvl w:val="0"/>
          <w:numId w:val="14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>Herramientas de control de versiones y almacenamiento colaborativo de código (GitHub).</w:t>
      </w:r>
    </w:p>
    <w:p w14:paraId="731927A6" w14:textId="77777777" w:rsidR="005E66A6" w:rsidRDefault="005E66A6" w:rsidP="0025681F">
      <w:pPr>
        <w:jc w:val="center"/>
        <w:rPr>
          <w:rFonts w:ascii="Montserrat" w:hAnsi="Montserrat"/>
          <w:b/>
          <w:bCs/>
          <w:lang w:val="es-CO"/>
        </w:rPr>
      </w:pPr>
      <w:r w:rsidRPr="005E66A6">
        <w:rPr>
          <w:rFonts w:ascii="Montserrat" w:hAnsi="Montserrat"/>
          <w:b/>
          <w:bCs/>
          <w:lang w:val="es-CO"/>
        </w:rPr>
        <w:t>Grupo 6: Comercio Electrónico (E-</w:t>
      </w:r>
      <w:proofErr w:type="spellStart"/>
      <w:r w:rsidRPr="005E66A6">
        <w:rPr>
          <w:rFonts w:ascii="Montserrat" w:hAnsi="Montserrat"/>
          <w:b/>
          <w:bCs/>
          <w:lang w:val="es-CO"/>
        </w:rPr>
        <w:t>commerce</w:t>
      </w:r>
      <w:proofErr w:type="spellEnd"/>
      <w:r w:rsidRPr="005E66A6">
        <w:rPr>
          <w:rFonts w:ascii="Montserrat" w:hAnsi="Montserrat"/>
          <w:b/>
          <w:bCs/>
          <w:lang w:val="es-CO"/>
        </w:rPr>
        <w:t>)</w:t>
      </w:r>
    </w:p>
    <w:p w14:paraId="58EB810B" w14:textId="5DC269F2" w:rsidR="0025681F" w:rsidRPr="005E66A6" w:rsidRDefault="0025681F" w:rsidP="005E66A6">
      <w:pPr>
        <w:rPr>
          <w:rFonts w:ascii="Montserrat" w:hAnsi="Montserrat"/>
          <w:lang w:val="es-CO"/>
        </w:rPr>
      </w:pPr>
      <w:r>
        <w:rPr>
          <w:rFonts w:ascii="Montserrat" w:hAnsi="Montserrat"/>
          <w:b/>
          <w:bCs/>
          <w:lang w:val="es-CO"/>
        </w:rPr>
        <w:t>Temas para elegir entre los integrantes:</w:t>
      </w:r>
    </w:p>
    <w:p w14:paraId="27130810" w14:textId="442B429B" w:rsidR="005E66A6" w:rsidRPr="005E66A6" w:rsidRDefault="005E66A6" w:rsidP="005E66A6">
      <w:pPr>
        <w:numPr>
          <w:ilvl w:val="0"/>
          <w:numId w:val="15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Creación de tiendas virtuales y democratización de las ventas con Shopify. </w:t>
      </w:r>
    </w:p>
    <w:p w14:paraId="202911ED" w14:textId="4AA6FBA4" w:rsidR="005E66A6" w:rsidRPr="005E66A6" w:rsidRDefault="005E66A6" w:rsidP="005E66A6">
      <w:pPr>
        <w:numPr>
          <w:ilvl w:val="0"/>
          <w:numId w:val="15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Logística global, distribución y monopolios digitales con Amazon. </w:t>
      </w:r>
    </w:p>
    <w:p w14:paraId="7D2A3368" w14:textId="0310996D" w:rsidR="005E66A6" w:rsidRPr="005E66A6" w:rsidRDefault="005E66A6" w:rsidP="005E66A6">
      <w:pPr>
        <w:numPr>
          <w:ilvl w:val="0"/>
          <w:numId w:val="15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Pasarelas de pago y ecosistemas regionales de comercio con Mercado Libre. </w:t>
      </w:r>
    </w:p>
    <w:p w14:paraId="654005B3" w14:textId="77777777" w:rsidR="005E66A6" w:rsidRDefault="005E66A6" w:rsidP="0025681F">
      <w:pPr>
        <w:jc w:val="center"/>
        <w:rPr>
          <w:rFonts w:ascii="Montserrat" w:hAnsi="Montserrat"/>
          <w:b/>
          <w:bCs/>
          <w:lang w:val="es-CO"/>
        </w:rPr>
      </w:pPr>
      <w:r w:rsidRPr="005E66A6">
        <w:rPr>
          <w:rFonts w:ascii="Montserrat" w:hAnsi="Montserrat"/>
          <w:b/>
          <w:bCs/>
          <w:lang w:val="es-CO"/>
        </w:rPr>
        <w:t xml:space="preserve">Grupo 7: Economía Digital y </w:t>
      </w:r>
      <w:proofErr w:type="spellStart"/>
      <w:r w:rsidRPr="005E66A6">
        <w:rPr>
          <w:rFonts w:ascii="Montserrat" w:hAnsi="Montserrat"/>
          <w:b/>
          <w:bCs/>
          <w:lang w:val="es-CO"/>
        </w:rPr>
        <w:t>FinTech</w:t>
      </w:r>
      <w:proofErr w:type="spellEnd"/>
    </w:p>
    <w:p w14:paraId="45C5D1C3" w14:textId="7D0F6CFB" w:rsidR="0025681F" w:rsidRPr="005E66A6" w:rsidRDefault="0025681F" w:rsidP="005E66A6">
      <w:pPr>
        <w:rPr>
          <w:rFonts w:ascii="Montserrat" w:hAnsi="Montserrat"/>
          <w:lang w:val="es-CO"/>
        </w:rPr>
      </w:pPr>
      <w:r>
        <w:rPr>
          <w:rFonts w:ascii="Montserrat" w:hAnsi="Montserrat"/>
          <w:b/>
          <w:bCs/>
          <w:lang w:val="es-CO"/>
        </w:rPr>
        <w:t>Temas para elegir entre los integrantes:</w:t>
      </w:r>
    </w:p>
    <w:p w14:paraId="64279F0F" w14:textId="657DB952" w:rsidR="005E66A6" w:rsidRPr="005E66A6" w:rsidRDefault="005E66A6" w:rsidP="005E66A6">
      <w:pPr>
        <w:numPr>
          <w:ilvl w:val="0"/>
          <w:numId w:val="16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Plataformas tradicionales de envío de dinero y remesas mundiales (PayPal y Stripe). </w:t>
      </w:r>
    </w:p>
    <w:p w14:paraId="5F0DE607" w14:textId="233B7ADF" w:rsidR="005E66A6" w:rsidRPr="005E66A6" w:rsidRDefault="005E66A6" w:rsidP="005E66A6">
      <w:pPr>
        <w:numPr>
          <w:ilvl w:val="0"/>
          <w:numId w:val="16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La revolución de la banca 100% móvil y </w:t>
      </w:r>
      <w:proofErr w:type="spellStart"/>
      <w:r w:rsidRPr="005E66A6">
        <w:rPr>
          <w:rFonts w:ascii="Montserrat" w:hAnsi="Montserrat"/>
          <w:lang w:val="es-CO"/>
        </w:rPr>
        <w:t>neobancos</w:t>
      </w:r>
      <w:proofErr w:type="spellEnd"/>
      <w:r w:rsidRPr="005E66A6">
        <w:rPr>
          <w:rFonts w:ascii="Montserrat" w:hAnsi="Montserrat"/>
          <w:lang w:val="es-CO"/>
        </w:rPr>
        <w:t xml:space="preserve"> (</w:t>
      </w:r>
      <w:proofErr w:type="spellStart"/>
      <w:r w:rsidRPr="005E66A6">
        <w:rPr>
          <w:rFonts w:ascii="Montserrat" w:hAnsi="Montserrat"/>
          <w:lang w:val="es-CO"/>
        </w:rPr>
        <w:t>Nubank</w:t>
      </w:r>
      <w:proofErr w:type="spellEnd"/>
      <w:r w:rsidRPr="005E66A6">
        <w:rPr>
          <w:rFonts w:ascii="Montserrat" w:hAnsi="Montserrat"/>
          <w:lang w:val="es-CO"/>
        </w:rPr>
        <w:t xml:space="preserve">, </w:t>
      </w:r>
      <w:proofErr w:type="spellStart"/>
      <w:r w:rsidRPr="005E66A6">
        <w:rPr>
          <w:rFonts w:ascii="Montserrat" w:hAnsi="Montserrat"/>
          <w:lang w:val="es-CO"/>
        </w:rPr>
        <w:t>Revolut</w:t>
      </w:r>
      <w:proofErr w:type="spellEnd"/>
      <w:r w:rsidRPr="005E66A6">
        <w:rPr>
          <w:rFonts w:ascii="Montserrat" w:hAnsi="Montserrat"/>
          <w:lang w:val="es-CO"/>
        </w:rPr>
        <w:t xml:space="preserve">, </w:t>
      </w:r>
      <w:proofErr w:type="spellStart"/>
      <w:r w:rsidRPr="005E66A6">
        <w:rPr>
          <w:rFonts w:ascii="Montserrat" w:hAnsi="Montserrat"/>
          <w:lang w:val="es-CO"/>
        </w:rPr>
        <w:t>Nequi</w:t>
      </w:r>
      <w:proofErr w:type="spellEnd"/>
      <w:r w:rsidRPr="005E66A6">
        <w:rPr>
          <w:rFonts w:ascii="Montserrat" w:hAnsi="Montserrat"/>
          <w:lang w:val="es-CO"/>
        </w:rPr>
        <w:t xml:space="preserve">). </w:t>
      </w:r>
    </w:p>
    <w:p w14:paraId="333E83BE" w14:textId="3BE58F0F" w:rsidR="005E66A6" w:rsidRDefault="005E66A6" w:rsidP="005E66A6">
      <w:pPr>
        <w:numPr>
          <w:ilvl w:val="0"/>
          <w:numId w:val="16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Marketing automatizado y gestión de bases de datos de clientes con HubSpot y Salesforce. </w:t>
      </w:r>
    </w:p>
    <w:p w14:paraId="25995440" w14:textId="77777777" w:rsidR="0025681F" w:rsidRPr="005E66A6" w:rsidRDefault="0025681F" w:rsidP="0025681F">
      <w:pPr>
        <w:rPr>
          <w:rFonts w:ascii="Montserrat" w:hAnsi="Montserrat"/>
          <w:lang w:val="es-CO"/>
        </w:rPr>
      </w:pPr>
    </w:p>
    <w:p w14:paraId="3692E78C" w14:textId="77777777" w:rsidR="005E66A6" w:rsidRDefault="005E66A6" w:rsidP="0025681F">
      <w:pPr>
        <w:jc w:val="center"/>
        <w:rPr>
          <w:rFonts w:ascii="Montserrat" w:hAnsi="Montserrat"/>
          <w:b/>
          <w:bCs/>
          <w:lang w:val="es-CO"/>
        </w:rPr>
      </w:pPr>
      <w:r w:rsidRPr="005E66A6">
        <w:rPr>
          <w:rFonts w:ascii="Montserrat" w:hAnsi="Montserrat"/>
          <w:b/>
          <w:bCs/>
          <w:lang w:val="es-CO"/>
        </w:rPr>
        <w:lastRenderedPageBreak/>
        <w:t>Grupo 8: Gamificación y Tecnologías en el Aula</w:t>
      </w:r>
    </w:p>
    <w:p w14:paraId="29C93786" w14:textId="3B45300E" w:rsidR="0025681F" w:rsidRPr="005E66A6" w:rsidRDefault="0025681F" w:rsidP="005E66A6">
      <w:pPr>
        <w:rPr>
          <w:rFonts w:ascii="Montserrat" w:hAnsi="Montserrat"/>
          <w:lang w:val="es-CO"/>
        </w:rPr>
      </w:pPr>
      <w:r>
        <w:rPr>
          <w:rFonts w:ascii="Montserrat" w:hAnsi="Montserrat"/>
          <w:b/>
          <w:bCs/>
          <w:lang w:val="es-CO"/>
        </w:rPr>
        <w:t>Temas para elegir entre los integrantes:</w:t>
      </w:r>
    </w:p>
    <w:p w14:paraId="3CC9C4CB" w14:textId="70AE0850" w:rsidR="005E66A6" w:rsidRPr="005E66A6" w:rsidRDefault="005E66A6" w:rsidP="005E66A6">
      <w:pPr>
        <w:numPr>
          <w:ilvl w:val="0"/>
          <w:numId w:val="11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>Plataformas de evaluación interactiva en tiempo real (</w:t>
      </w:r>
      <w:proofErr w:type="gramStart"/>
      <w:r w:rsidRPr="005E66A6">
        <w:rPr>
          <w:rFonts w:ascii="Montserrat" w:hAnsi="Montserrat"/>
          <w:lang w:val="es-CO"/>
        </w:rPr>
        <w:t>Kahoot!</w:t>
      </w:r>
      <w:proofErr w:type="gramEnd"/>
      <w:r w:rsidRPr="005E66A6">
        <w:rPr>
          <w:rFonts w:ascii="Montserrat" w:hAnsi="Montserrat"/>
          <w:lang w:val="es-CO"/>
        </w:rPr>
        <w:t xml:space="preserve"> y </w:t>
      </w:r>
      <w:proofErr w:type="spellStart"/>
      <w:r w:rsidRPr="005E66A6">
        <w:rPr>
          <w:rFonts w:ascii="Montserrat" w:hAnsi="Montserrat"/>
          <w:lang w:val="es-CO"/>
        </w:rPr>
        <w:t>Quizizz</w:t>
      </w:r>
      <w:proofErr w:type="spellEnd"/>
      <w:r w:rsidRPr="005E66A6">
        <w:rPr>
          <w:rFonts w:ascii="Montserrat" w:hAnsi="Montserrat"/>
          <w:lang w:val="es-CO"/>
        </w:rPr>
        <w:t xml:space="preserve">). </w:t>
      </w:r>
    </w:p>
    <w:p w14:paraId="238F7EE8" w14:textId="5F81EB68" w:rsidR="005E66A6" w:rsidRPr="005E66A6" w:rsidRDefault="005E66A6" w:rsidP="005E66A6">
      <w:pPr>
        <w:numPr>
          <w:ilvl w:val="0"/>
          <w:numId w:val="11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Aprendizaje de idiomas automatizado y </w:t>
      </w:r>
      <w:proofErr w:type="spellStart"/>
      <w:r w:rsidRPr="005E66A6">
        <w:rPr>
          <w:rFonts w:ascii="Montserrat" w:hAnsi="Montserrat"/>
          <w:lang w:val="es-CO"/>
        </w:rPr>
        <w:t>microaprendizaje</w:t>
      </w:r>
      <w:proofErr w:type="spellEnd"/>
      <w:r w:rsidRPr="005E66A6">
        <w:rPr>
          <w:rFonts w:ascii="Montserrat" w:hAnsi="Montserrat"/>
          <w:lang w:val="es-CO"/>
        </w:rPr>
        <w:t xml:space="preserve"> (Duolingo). </w:t>
      </w:r>
    </w:p>
    <w:p w14:paraId="5297F072" w14:textId="1FBC14BC" w:rsidR="005E66A6" w:rsidRPr="0025681F" w:rsidRDefault="005E66A6" w:rsidP="005E66A6">
      <w:pPr>
        <w:numPr>
          <w:ilvl w:val="0"/>
          <w:numId w:val="11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>Realidad Virtual (RV) y laboratorios interactivos aplicados a la educación técnica.</w:t>
      </w:r>
    </w:p>
    <w:p w14:paraId="5E5025AB" w14:textId="77777777" w:rsidR="005E66A6" w:rsidRDefault="005E66A6" w:rsidP="0025681F">
      <w:pPr>
        <w:jc w:val="center"/>
        <w:rPr>
          <w:rFonts w:ascii="Montserrat" w:hAnsi="Montserrat"/>
          <w:b/>
          <w:bCs/>
          <w:lang w:val="es-CO"/>
        </w:rPr>
      </w:pPr>
      <w:r w:rsidRPr="005E66A6">
        <w:rPr>
          <w:rFonts w:ascii="Montserrat" w:hAnsi="Montserrat"/>
          <w:b/>
          <w:bCs/>
          <w:lang w:val="es-CO"/>
        </w:rPr>
        <w:t>Grupo 9: Educación Virtual y Autoaprendizaje (</w:t>
      </w:r>
      <w:proofErr w:type="spellStart"/>
      <w:r w:rsidRPr="005E66A6">
        <w:rPr>
          <w:rFonts w:ascii="Montserrat" w:hAnsi="Montserrat"/>
          <w:b/>
          <w:bCs/>
          <w:lang w:val="es-CO"/>
        </w:rPr>
        <w:t>MOOCs</w:t>
      </w:r>
      <w:proofErr w:type="spellEnd"/>
      <w:r w:rsidRPr="005E66A6">
        <w:rPr>
          <w:rFonts w:ascii="Montserrat" w:hAnsi="Montserrat"/>
          <w:b/>
          <w:bCs/>
          <w:lang w:val="es-CO"/>
        </w:rPr>
        <w:t>)</w:t>
      </w:r>
    </w:p>
    <w:p w14:paraId="3B7ED540" w14:textId="09190D75" w:rsidR="0025681F" w:rsidRPr="005E66A6" w:rsidRDefault="0025681F" w:rsidP="005E66A6">
      <w:pPr>
        <w:rPr>
          <w:rFonts w:ascii="Montserrat" w:hAnsi="Montserrat"/>
          <w:lang w:val="es-CO"/>
        </w:rPr>
      </w:pPr>
      <w:r>
        <w:rPr>
          <w:rFonts w:ascii="Montserrat" w:hAnsi="Montserrat"/>
          <w:b/>
          <w:bCs/>
          <w:lang w:val="es-CO"/>
        </w:rPr>
        <w:t>Temas para elegir entre los integrantes:</w:t>
      </w:r>
    </w:p>
    <w:p w14:paraId="43C1F7A0" w14:textId="29F023C0" w:rsidR="005E66A6" w:rsidRPr="005E66A6" w:rsidRDefault="005E66A6" w:rsidP="005E66A6">
      <w:pPr>
        <w:numPr>
          <w:ilvl w:val="0"/>
          <w:numId w:val="10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El auge de la formación online y modelos de negocio en Udemy. </w:t>
      </w:r>
    </w:p>
    <w:p w14:paraId="03457B30" w14:textId="7C984A86" w:rsidR="005E66A6" w:rsidRPr="005E66A6" w:rsidRDefault="005E66A6" w:rsidP="005E66A6">
      <w:pPr>
        <w:numPr>
          <w:ilvl w:val="0"/>
          <w:numId w:val="10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Educación profesional y certificaciones universitarias en Coursera y </w:t>
      </w:r>
      <w:proofErr w:type="spellStart"/>
      <w:r w:rsidRPr="005E66A6">
        <w:rPr>
          <w:rFonts w:ascii="Montserrat" w:hAnsi="Montserrat"/>
          <w:lang w:val="es-CO"/>
        </w:rPr>
        <w:t>edX</w:t>
      </w:r>
      <w:proofErr w:type="spellEnd"/>
      <w:r w:rsidRPr="005E66A6">
        <w:rPr>
          <w:rFonts w:ascii="Montserrat" w:hAnsi="Montserrat"/>
          <w:lang w:val="es-CO"/>
        </w:rPr>
        <w:t xml:space="preserve">. </w:t>
      </w:r>
    </w:p>
    <w:p w14:paraId="1B938D8C" w14:textId="54BE6C1C" w:rsidR="005E66A6" w:rsidRPr="005E66A6" w:rsidRDefault="005E66A6" w:rsidP="005E66A6">
      <w:pPr>
        <w:numPr>
          <w:ilvl w:val="0"/>
          <w:numId w:val="10"/>
        </w:numPr>
        <w:rPr>
          <w:rFonts w:ascii="Montserrat" w:hAnsi="Montserrat"/>
          <w:lang w:val="es-CO"/>
        </w:rPr>
      </w:pPr>
      <w:r w:rsidRPr="005E66A6">
        <w:rPr>
          <w:rFonts w:ascii="Montserrat" w:hAnsi="Montserrat"/>
          <w:lang w:val="es-CO"/>
        </w:rPr>
        <w:t xml:space="preserve">Desafíos de la disciplina, tasas de deserción y futuro del autoaprendizaje digital. </w:t>
      </w:r>
    </w:p>
    <w:p w14:paraId="0EBCB544" w14:textId="77777777" w:rsidR="009D52FD" w:rsidRPr="005E66A6" w:rsidRDefault="009D52FD" w:rsidP="005E66A6">
      <w:pPr>
        <w:rPr>
          <w:rFonts w:ascii="Montserrat" w:hAnsi="Montserrat"/>
        </w:rPr>
      </w:pPr>
    </w:p>
    <w:sectPr w:rsidR="009D52FD" w:rsidRPr="005E66A6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52A3A33"/>
    <w:multiLevelType w:val="multilevel"/>
    <w:tmpl w:val="C9929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6B2155C"/>
    <w:multiLevelType w:val="multilevel"/>
    <w:tmpl w:val="34726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6C46D4"/>
    <w:multiLevelType w:val="multilevel"/>
    <w:tmpl w:val="103E5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854088"/>
    <w:multiLevelType w:val="multilevel"/>
    <w:tmpl w:val="C37CE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731BC7"/>
    <w:multiLevelType w:val="multilevel"/>
    <w:tmpl w:val="9B743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9F4634"/>
    <w:multiLevelType w:val="multilevel"/>
    <w:tmpl w:val="1134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BF0911"/>
    <w:multiLevelType w:val="multilevel"/>
    <w:tmpl w:val="24A42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B42575"/>
    <w:multiLevelType w:val="multilevel"/>
    <w:tmpl w:val="87368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1B2ACE"/>
    <w:multiLevelType w:val="multilevel"/>
    <w:tmpl w:val="BC244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1126637">
    <w:abstractNumId w:val="8"/>
  </w:num>
  <w:num w:numId="2" w16cid:durableId="881484546">
    <w:abstractNumId w:val="6"/>
  </w:num>
  <w:num w:numId="3" w16cid:durableId="232202003">
    <w:abstractNumId w:val="5"/>
  </w:num>
  <w:num w:numId="4" w16cid:durableId="2102950965">
    <w:abstractNumId w:val="4"/>
  </w:num>
  <w:num w:numId="5" w16cid:durableId="2129932187">
    <w:abstractNumId w:val="7"/>
  </w:num>
  <w:num w:numId="6" w16cid:durableId="1447236527">
    <w:abstractNumId w:val="3"/>
  </w:num>
  <w:num w:numId="7" w16cid:durableId="862017436">
    <w:abstractNumId w:val="2"/>
  </w:num>
  <w:num w:numId="8" w16cid:durableId="819926144">
    <w:abstractNumId w:val="1"/>
  </w:num>
  <w:num w:numId="9" w16cid:durableId="1211766877">
    <w:abstractNumId w:val="0"/>
  </w:num>
  <w:num w:numId="10" w16cid:durableId="1401557398">
    <w:abstractNumId w:val="16"/>
  </w:num>
  <w:num w:numId="11" w16cid:durableId="254560527">
    <w:abstractNumId w:val="14"/>
  </w:num>
  <w:num w:numId="12" w16cid:durableId="117919977">
    <w:abstractNumId w:val="17"/>
  </w:num>
  <w:num w:numId="13" w16cid:durableId="91123890">
    <w:abstractNumId w:val="13"/>
  </w:num>
  <w:num w:numId="14" w16cid:durableId="1575505438">
    <w:abstractNumId w:val="11"/>
  </w:num>
  <w:num w:numId="15" w16cid:durableId="2030445355">
    <w:abstractNumId w:val="12"/>
  </w:num>
  <w:num w:numId="16" w16cid:durableId="4985983">
    <w:abstractNumId w:val="15"/>
  </w:num>
  <w:num w:numId="17" w16cid:durableId="63527214">
    <w:abstractNumId w:val="9"/>
  </w:num>
  <w:num w:numId="18" w16cid:durableId="4277006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5681F"/>
    <w:rsid w:val="0029639D"/>
    <w:rsid w:val="00326F90"/>
    <w:rsid w:val="005E66A6"/>
    <w:rsid w:val="009D52FD"/>
    <w:rsid w:val="00A10BB9"/>
    <w:rsid w:val="00AA1D8D"/>
    <w:rsid w:val="00B47730"/>
    <w:rsid w:val="00CB0664"/>
    <w:rsid w:val="00D950A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7371E0"/>
  <w14:defaultImageDpi w14:val="300"/>
  <w15:docId w15:val="{14F1C191-AC56-4473-9A2F-A08AB4A6A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491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Yonatan Rodriguez Martinez</cp:lastModifiedBy>
  <cp:revision>2</cp:revision>
  <dcterms:created xsi:type="dcterms:W3CDTF">2026-06-18T19:35:00Z</dcterms:created>
  <dcterms:modified xsi:type="dcterms:W3CDTF">2026-06-18T19:35:00Z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2026-06-18T19:22:05Z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c5126dc2-e873-4375-87fc-670b62e8c4b3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